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Cheminée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8558548" name="8b247590-6255-11f0-b4eb-99e8c830224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6835084" name="8b247590-6255-11f0-b4eb-99e8c830224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4175248" name="908605d0-6255-11f0-9763-4936e66a01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6733578" name="908605d0-6255-11f0-9763-4936e66a012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3046287" name="41f1ea70-6259-11f0-91df-b539837ef22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2920587" name="41f1ea70-6259-11f0-91df-b539837ef22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2884753" name="457e6c90-6259-11f0-8429-df90f29c0f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5414951" name="457e6c90-6259-11f0-8429-df90f29c0f7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8025888" name="525e5290-6259-11f0-b0e2-c105ad2ba6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9729881" name="525e5290-6259-11f0-b0e2-c105ad2ba65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5648013" name="54e41310-6259-11f0-a1ae-c974812732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5998396" name="54e41310-6259-11f0-a1ae-c974812732a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Fenster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Fanster- und Anschlagkitt</w:t>
            </w:r>
          </w:p>
          <w:p>
            <w:pPr>
              <w:spacing w:before="0" w:after="0"/>
            </w:pPr>
            <w:r>
              <w:t>Fenster und Rahmen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9384052" name="de70d2c0-625a-11f0-9d20-5f5965ef59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7145571" name="de70d2c0-625a-11f0-9d20-5f5965ef595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6375106" name="e849ba50-625a-11f0-932a-3b811922bd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1421623" name="e849ba50-625a-11f0-932a-3b811922bdc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Crottogini</w:t>
          </w:r>
        </w:p>
        <w:p>
          <w:pPr>
            <w:spacing w:before="0" w:after="0"/>
          </w:pPr>
          <w:r>
            <w:t>404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